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266 Jazz-Funk Ювенали 1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Міщенко Альона</w:t>
      </w:r>
    </w:p>
    <w:p>
      <w:pPr>
        <w:spacing w:before="0" w:after="0"/>
      </w:pPr>
      <w:r>
        <w:t>E - Олена Рубан</w:t>
      </w:r>
    </w:p>
    <w:p>
      <w:pPr>
        <w:spacing w:before="0" w:after="0"/>
      </w:pPr>
      <w:r>
        <w:t>F - Дар`я Алексашина</w:t>
      </w:r>
    </w:p>
    <w:p>
      <w:pPr>
        <w:spacing w:before="0" w:after="0"/>
      </w:pPr>
      <w:r>
        <w:t>G - Марія Chirva (Київ)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#170 Єва Ярошик - 1 місце</w:t>
      </w:r>
    </w:p>
    <w:p>
      <w:pPr>
        <w:pStyle w:val="ListNumber"/>
      </w:pPr>
      <w:r>
        <w:t>#85 Поліна Ісаєва - 2 місце</w:t>
      </w:r>
    </w:p>
    <w:p>
      <w:pPr>
        <w:pStyle w:val="ListNumber"/>
      </w:pPr>
      <w:r>
        <w:t>#267 Софія Саква - 3 місце</w:t>
      </w:r>
    </w:p>
    <w:p>
      <w:pPr>
        <w:pStyle w:val="ListNumber"/>
      </w:pPr>
      <w:r>
        <w:t>#208 Аріна Смірнова - 4 місце</w:t>
      </w:r>
    </w:p>
    <w:p>
      <w:pPr>
        <w:pStyle w:val="ListNumber"/>
      </w:pPr>
      <w:r>
        <w:t>#310 Кіра Коваль - 5 місце</w:t>
      </w:r>
    </w:p>
    <w:p>
      <w:pPr>
        <w:pStyle w:val="ListNumber"/>
      </w:pPr>
      <w:r>
        <w:t>#404 Світлана Завражна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170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267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208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404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